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24EED" w14:textId="0955CA5D" w:rsidR="00847F35" w:rsidRDefault="00847F35" w:rsidP="003F3547">
      <w:pPr>
        <w:pStyle w:val="BasistekstEmtio"/>
      </w:pPr>
    </w:p>
    <w:p w14:paraId="738D1A6F" w14:textId="77777777" w:rsidR="002069B0" w:rsidRDefault="002069B0" w:rsidP="002069B0">
      <w:pPr>
        <w:pStyle w:val="BasistekstEmtio"/>
      </w:pPr>
    </w:p>
    <w:p w14:paraId="228E232D" w14:textId="77777777" w:rsidR="002069B0" w:rsidRDefault="002069B0" w:rsidP="002069B0">
      <w:pPr>
        <w:pStyle w:val="BasistekstEmtio"/>
      </w:pPr>
    </w:p>
    <w:p w14:paraId="033F0F25" w14:textId="77777777" w:rsidR="002069B0" w:rsidRDefault="002069B0" w:rsidP="002069B0">
      <w:pPr>
        <w:pStyle w:val="BasistekstEmtio"/>
      </w:pPr>
    </w:p>
    <w:p w14:paraId="12ED5C2F" w14:textId="7ABFE2BD" w:rsidR="002069B0" w:rsidRDefault="005B00B8" w:rsidP="002069B0">
      <w:pPr>
        <w:pStyle w:val="BasistekstEmtio"/>
      </w:pPr>
      <w:r w:rsidRPr="003C3274">
        <w:t xml:space="preserve">Onderstaande Tabel 5 geeft een overzicht van de door </w:t>
      </w:r>
      <w:r>
        <w:t>Dimpact</w:t>
      </w:r>
      <w:r w:rsidRPr="003C3274">
        <w:t xml:space="preserve"> onderscheiden </w:t>
      </w:r>
      <w:r>
        <w:t>competenties</w:t>
      </w:r>
      <w:r w:rsidRPr="003C3274">
        <w:t xml:space="preserve"> waarop de </w:t>
      </w:r>
      <w:proofErr w:type="spellStart"/>
      <w:r w:rsidRPr="003C3274">
        <w:t>CV’s</w:t>
      </w:r>
      <w:proofErr w:type="spellEnd"/>
      <w:r w:rsidRPr="003C3274">
        <w:t xml:space="preserve"> worden gescoord. U dient in deze tabel per </w:t>
      </w:r>
      <w:r>
        <w:t xml:space="preserve">competentie </w:t>
      </w:r>
      <w:r w:rsidRPr="003C3274">
        <w:t xml:space="preserve">aan te geven </w:t>
      </w:r>
      <w:r>
        <w:t>met welk teamlid u hieraan denkt te voldoen</w:t>
      </w:r>
      <w:r w:rsidRPr="003C3274">
        <w:t>.</w:t>
      </w:r>
    </w:p>
    <w:p w14:paraId="2E6A65E5" w14:textId="77777777" w:rsidR="005B00B8" w:rsidRPr="003C3274" w:rsidRDefault="005B00B8" w:rsidP="002069B0">
      <w:pPr>
        <w:pStyle w:val="BasistekstEmtio"/>
      </w:pPr>
    </w:p>
    <w:tbl>
      <w:tblPr>
        <w:tblStyle w:val="TabelstijlOfferteEmtio"/>
        <w:tblW w:w="0" w:type="auto"/>
        <w:tblLook w:val="01E0" w:firstRow="1" w:lastRow="1" w:firstColumn="1" w:lastColumn="1" w:noHBand="0" w:noVBand="0"/>
      </w:tblPr>
      <w:tblGrid>
        <w:gridCol w:w="2940"/>
        <w:gridCol w:w="303"/>
        <w:gridCol w:w="5117"/>
        <w:gridCol w:w="39"/>
      </w:tblGrid>
      <w:tr w:rsidR="00537300" w:rsidRPr="003C3274" w14:paraId="211C4E57" w14:textId="77777777" w:rsidTr="00FD7FF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0" w:type="dxa"/>
        </w:trPr>
        <w:tc>
          <w:tcPr>
            <w:tcW w:w="3015" w:type="dxa"/>
          </w:tcPr>
          <w:p w14:paraId="0A1422E6" w14:textId="77777777" w:rsidR="00537300" w:rsidRPr="003C3274" w:rsidRDefault="00537300" w:rsidP="00FD7FFB">
            <w:pPr>
              <w:pStyle w:val="BasistekstEmtio"/>
            </w:pPr>
            <w:r>
              <w:t>Competentie</w:t>
            </w:r>
          </w:p>
        </w:tc>
        <w:tc>
          <w:tcPr>
            <w:tcW w:w="5622" w:type="dxa"/>
            <w:gridSpan w:val="2"/>
          </w:tcPr>
          <w:p w14:paraId="418B893A" w14:textId="77777777" w:rsidR="00537300" w:rsidRPr="003C3274" w:rsidRDefault="00537300" w:rsidP="00FD7FFB">
            <w:pPr>
              <w:pStyle w:val="BasistekstEmtio"/>
            </w:pPr>
            <w:r w:rsidRPr="003C3274">
              <w:t>Teamlid</w:t>
            </w:r>
          </w:p>
        </w:tc>
      </w:tr>
      <w:tr w:rsidR="00537300" w:rsidRPr="003C3274" w14:paraId="4B06A02C" w14:textId="77777777" w:rsidTr="00FD7FFB">
        <w:trPr>
          <w:gridAfter w:val="1"/>
          <w:wAfter w:w="40" w:type="dxa"/>
        </w:trPr>
        <w:tc>
          <w:tcPr>
            <w:tcW w:w="3015" w:type="dxa"/>
          </w:tcPr>
          <w:p w14:paraId="55F61208" w14:textId="77777777" w:rsidR="00537300" w:rsidRPr="003C3274" w:rsidRDefault="00537300" w:rsidP="00FD7FFB">
            <w:pPr>
              <w:pStyle w:val="BasistekstEmtio"/>
            </w:pPr>
            <w:r>
              <w:t>C04 (H)</w:t>
            </w:r>
          </w:p>
        </w:tc>
        <w:tc>
          <w:tcPr>
            <w:tcW w:w="312" w:type="dxa"/>
          </w:tcPr>
          <w:p w14:paraId="5C1EA01C" w14:textId="77777777" w:rsidR="00537300" w:rsidRPr="003C3274" w:rsidRDefault="00537300" w:rsidP="00FD7FFB">
            <w:pPr>
              <w:pStyle w:val="BasistekstEmtio"/>
            </w:pPr>
            <w:r>
              <w:t>1</w:t>
            </w:r>
          </w:p>
        </w:tc>
        <w:tc>
          <w:tcPr>
            <w:tcW w:w="5310" w:type="dxa"/>
          </w:tcPr>
          <w:p w14:paraId="1DF13EE5" w14:textId="77777777" w:rsidR="00537300" w:rsidRPr="003C3274" w:rsidRDefault="00537300" w:rsidP="00FD7FFB">
            <w:pPr>
              <w:pStyle w:val="BasistekstEmtio"/>
            </w:pPr>
            <w:r>
              <w:t>[naam]</w:t>
            </w:r>
          </w:p>
        </w:tc>
      </w:tr>
      <w:tr w:rsidR="00537300" w:rsidRPr="003C3274" w14:paraId="23A7C448" w14:textId="77777777" w:rsidTr="00FD7FF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0" w:type="dxa"/>
        </w:trPr>
        <w:tc>
          <w:tcPr>
            <w:tcW w:w="3015" w:type="dxa"/>
          </w:tcPr>
          <w:p w14:paraId="583B8EAD" w14:textId="77777777" w:rsidR="00537300" w:rsidRDefault="00537300" w:rsidP="00FD7FFB">
            <w:pPr>
              <w:pStyle w:val="BasistekstEmtio"/>
            </w:pPr>
            <w:r>
              <w:t>C04 (H)</w:t>
            </w:r>
          </w:p>
        </w:tc>
        <w:tc>
          <w:tcPr>
            <w:tcW w:w="312" w:type="dxa"/>
          </w:tcPr>
          <w:p w14:paraId="7FDD62C1" w14:textId="77777777" w:rsidR="00537300" w:rsidRDefault="00537300" w:rsidP="00FD7FFB">
            <w:pPr>
              <w:pStyle w:val="BasistekstEmtio"/>
            </w:pPr>
            <w:r>
              <w:t>2</w:t>
            </w:r>
          </w:p>
        </w:tc>
        <w:tc>
          <w:tcPr>
            <w:tcW w:w="5310" w:type="dxa"/>
          </w:tcPr>
          <w:p w14:paraId="6B227322" w14:textId="77777777" w:rsidR="00537300" w:rsidRPr="003C3274" w:rsidRDefault="00537300" w:rsidP="00FD7FFB">
            <w:pPr>
              <w:pStyle w:val="BasistekstEmtio"/>
            </w:pPr>
            <w:r>
              <w:t>[naam]</w:t>
            </w:r>
          </w:p>
        </w:tc>
      </w:tr>
      <w:tr w:rsidR="00537300" w:rsidRPr="003C3274" w14:paraId="66B3C941" w14:textId="77777777" w:rsidTr="00FD7FFB">
        <w:trPr>
          <w:gridAfter w:val="1"/>
          <w:wAfter w:w="40" w:type="dxa"/>
        </w:trPr>
        <w:tc>
          <w:tcPr>
            <w:tcW w:w="3015" w:type="dxa"/>
          </w:tcPr>
          <w:p w14:paraId="7621CB68" w14:textId="77777777" w:rsidR="00537300" w:rsidRPr="003C3274" w:rsidRDefault="00537300" w:rsidP="00FD7FFB">
            <w:pPr>
              <w:pStyle w:val="BasistekstEmtio"/>
            </w:pPr>
            <w:r>
              <w:t>C05 (H)</w:t>
            </w:r>
          </w:p>
        </w:tc>
        <w:tc>
          <w:tcPr>
            <w:tcW w:w="312" w:type="dxa"/>
          </w:tcPr>
          <w:p w14:paraId="0985390A" w14:textId="77777777" w:rsidR="00537300" w:rsidRPr="003C3274" w:rsidRDefault="00537300" w:rsidP="00FD7FFB">
            <w:pPr>
              <w:pStyle w:val="BasistekstEmtio"/>
            </w:pPr>
            <w:r>
              <w:t>1</w:t>
            </w:r>
          </w:p>
        </w:tc>
        <w:tc>
          <w:tcPr>
            <w:tcW w:w="5310" w:type="dxa"/>
          </w:tcPr>
          <w:p w14:paraId="56E9E99B" w14:textId="77777777" w:rsidR="00537300" w:rsidRPr="003C3274" w:rsidRDefault="00537300" w:rsidP="00FD7FFB">
            <w:pPr>
              <w:pStyle w:val="BasistekstEmtio"/>
            </w:pPr>
            <w:r w:rsidRPr="003C3274">
              <w:t>[naam]</w:t>
            </w:r>
          </w:p>
        </w:tc>
      </w:tr>
      <w:tr w:rsidR="00537300" w:rsidRPr="003C3274" w14:paraId="2161A10F" w14:textId="77777777" w:rsidTr="00FD7FF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0" w:type="dxa"/>
        </w:trPr>
        <w:tc>
          <w:tcPr>
            <w:tcW w:w="3015" w:type="dxa"/>
          </w:tcPr>
          <w:p w14:paraId="1A3CBCAD" w14:textId="77777777" w:rsidR="00537300" w:rsidRPr="003C3274" w:rsidRDefault="00537300" w:rsidP="00FD7FFB">
            <w:pPr>
              <w:pStyle w:val="BasistekstEmtio"/>
            </w:pPr>
            <w:r>
              <w:t>C05 (H)</w:t>
            </w:r>
          </w:p>
        </w:tc>
        <w:tc>
          <w:tcPr>
            <w:tcW w:w="312" w:type="dxa"/>
          </w:tcPr>
          <w:p w14:paraId="271EE834" w14:textId="77777777" w:rsidR="00537300" w:rsidRPr="003C3274" w:rsidRDefault="00537300" w:rsidP="00FD7FFB">
            <w:pPr>
              <w:pStyle w:val="BasistekstEmtio"/>
            </w:pPr>
            <w:r>
              <w:t>2</w:t>
            </w:r>
          </w:p>
        </w:tc>
        <w:tc>
          <w:tcPr>
            <w:tcW w:w="5310" w:type="dxa"/>
          </w:tcPr>
          <w:p w14:paraId="67BEE4EF" w14:textId="77777777" w:rsidR="00537300" w:rsidRPr="003C3274" w:rsidRDefault="00537300" w:rsidP="00FD7FFB">
            <w:pPr>
              <w:pStyle w:val="BasistekstEmtio"/>
            </w:pPr>
            <w:r w:rsidRPr="003C3274">
              <w:t>[naam]</w:t>
            </w:r>
          </w:p>
        </w:tc>
      </w:tr>
      <w:tr w:rsidR="00537300" w:rsidRPr="003C3274" w14:paraId="178543DC" w14:textId="77777777" w:rsidTr="00FD7FFB">
        <w:trPr>
          <w:gridAfter w:val="1"/>
          <w:wAfter w:w="40" w:type="dxa"/>
        </w:trPr>
        <w:tc>
          <w:tcPr>
            <w:tcW w:w="3015" w:type="dxa"/>
          </w:tcPr>
          <w:p w14:paraId="396C7612" w14:textId="77777777" w:rsidR="00537300" w:rsidRPr="003C3274" w:rsidRDefault="00537300" w:rsidP="00FD7FFB">
            <w:pPr>
              <w:pStyle w:val="BasistekstEmtio"/>
            </w:pPr>
            <w:r>
              <w:t>C06 (L)</w:t>
            </w:r>
          </w:p>
        </w:tc>
        <w:tc>
          <w:tcPr>
            <w:tcW w:w="312" w:type="dxa"/>
          </w:tcPr>
          <w:p w14:paraId="10FA5E2B" w14:textId="77777777" w:rsidR="00537300" w:rsidRPr="003C3274" w:rsidRDefault="00537300" w:rsidP="00FD7FFB">
            <w:pPr>
              <w:pStyle w:val="BasistekstEmtio"/>
            </w:pPr>
            <w:r>
              <w:t>1</w:t>
            </w:r>
          </w:p>
        </w:tc>
        <w:tc>
          <w:tcPr>
            <w:tcW w:w="5310" w:type="dxa"/>
          </w:tcPr>
          <w:p w14:paraId="6FFB51FD" w14:textId="77777777" w:rsidR="00537300" w:rsidRPr="003C3274" w:rsidRDefault="00537300" w:rsidP="00FD7FFB">
            <w:pPr>
              <w:pStyle w:val="BasistekstEmtio"/>
            </w:pPr>
            <w:r w:rsidRPr="003C3274">
              <w:t>[naam]</w:t>
            </w:r>
          </w:p>
        </w:tc>
      </w:tr>
      <w:tr w:rsidR="00537300" w:rsidRPr="003C3274" w14:paraId="038342B1" w14:textId="77777777" w:rsidTr="00FD7FF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0" w:type="dxa"/>
        </w:trPr>
        <w:tc>
          <w:tcPr>
            <w:tcW w:w="3015" w:type="dxa"/>
          </w:tcPr>
          <w:p w14:paraId="6E890697" w14:textId="77777777" w:rsidR="00537300" w:rsidRPr="003C3274" w:rsidRDefault="00537300" w:rsidP="00FD7FFB">
            <w:pPr>
              <w:pStyle w:val="BasistekstEmtio"/>
            </w:pPr>
            <w:r>
              <w:t>C06 (L)</w:t>
            </w:r>
          </w:p>
        </w:tc>
        <w:tc>
          <w:tcPr>
            <w:tcW w:w="312" w:type="dxa"/>
          </w:tcPr>
          <w:p w14:paraId="19CECD7D" w14:textId="77777777" w:rsidR="00537300" w:rsidRPr="003C3274" w:rsidRDefault="00537300" w:rsidP="00FD7FFB">
            <w:pPr>
              <w:pStyle w:val="BasistekstEmtio"/>
            </w:pPr>
            <w:r>
              <w:t>2</w:t>
            </w:r>
          </w:p>
        </w:tc>
        <w:tc>
          <w:tcPr>
            <w:tcW w:w="5310" w:type="dxa"/>
          </w:tcPr>
          <w:p w14:paraId="2DADE6FD" w14:textId="77777777" w:rsidR="00537300" w:rsidRPr="003C3274" w:rsidRDefault="00537300" w:rsidP="00FD7FFB">
            <w:pPr>
              <w:pStyle w:val="BasistekstEmtio"/>
            </w:pPr>
            <w:r w:rsidRPr="003C3274">
              <w:t>[naam]</w:t>
            </w:r>
          </w:p>
        </w:tc>
      </w:tr>
      <w:tr w:rsidR="00537300" w:rsidRPr="003C3274" w14:paraId="38253348" w14:textId="77777777" w:rsidTr="00FD7FFB">
        <w:trPr>
          <w:gridAfter w:val="1"/>
          <w:wAfter w:w="40" w:type="dxa"/>
        </w:trPr>
        <w:tc>
          <w:tcPr>
            <w:tcW w:w="3015" w:type="dxa"/>
          </w:tcPr>
          <w:p w14:paraId="5DA23E6A" w14:textId="77777777" w:rsidR="00537300" w:rsidRPr="003C3274" w:rsidRDefault="00537300" w:rsidP="00FD7FFB">
            <w:pPr>
              <w:pStyle w:val="BasistekstEmtio"/>
            </w:pPr>
            <w:r>
              <w:t>C07 (L)</w:t>
            </w:r>
          </w:p>
        </w:tc>
        <w:tc>
          <w:tcPr>
            <w:tcW w:w="312" w:type="dxa"/>
          </w:tcPr>
          <w:p w14:paraId="3441589A" w14:textId="77777777" w:rsidR="00537300" w:rsidRPr="003C3274" w:rsidRDefault="00537300" w:rsidP="00FD7FFB">
            <w:pPr>
              <w:pStyle w:val="BasistekstEmtio"/>
            </w:pPr>
            <w:r>
              <w:t>1</w:t>
            </w:r>
          </w:p>
        </w:tc>
        <w:tc>
          <w:tcPr>
            <w:tcW w:w="5310" w:type="dxa"/>
          </w:tcPr>
          <w:p w14:paraId="49F0DB98" w14:textId="77777777" w:rsidR="00537300" w:rsidRPr="003C3274" w:rsidRDefault="00537300" w:rsidP="00FD7FFB">
            <w:pPr>
              <w:pStyle w:val="BasistekstEmtio"/>
            </w:pPr>
            <w:r>
              <w:t>[naam]</w:t>
            </w:r>
          </w:p>
        </w:tc>
      </w:tr>
      <w:tr w:rsidR="00537300" w:rsidRPr="003C3274" w14:paraId="7B6AC0CF" w14:textId="77777777" w:rsidTr="00FD7FF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0" w:type="dxa"/>
        </w:trPr>
        <w:tc>
          <w:tcPr>
            <w:tcW w:w="3015" w:type="dxa"/>
          </w:tcPr>
          <w:p w14:paraId="062D1B90" w14:textId="77777777" w:rsidR="00537300" w:rsidRPr="003C3274" w:rsidRDefault="00537300" w:rsidP="00FD7FFB">
            <w:pPr>
              <w:pStyle w:val="BasistekstEmtio"/>
            </w:pPr>
            <w:r>
              <w:t>C07 (L)</w:t>
            </w:r>
          </w:p>
        </w:tc>
        <w:tc>
          <w:tcPr>
            <w:tcW w:w="312" w:type="dxa"/>
          </w:tcPr>
          <w:p w14:paraId="0B8724F4" w14:textId="77777777" w:rsidR="00537300" w:rsidRPr="003C3274" w:rsidRDefault="00537300" w:rsidP="00FD7FFB">
            <w:pPr>
              <w:pStyle w:val="BasistekstEmtio"/>
            </w:pPr>
            <w:r>
              <w:t>2</w:t>
            </w:r>
          </w:p>
        </w:tc>
        <w:tc>
          <w:tcPr>
            <w:tcW w:w="5310" w:type="dxa"/>
          </w:tcPr>
          <w:p w14:paraId="5AA15C9C" w14:textId="77777777" w:rsidR="00537300" w:rsidRPr="003C3274" w:rsidRDefault="00537300" w:rsidP="00FD7FFB">
            <w:pPr>
              <w:pStyle w:val="BasistekstEmtio"/>
            </w:pPr>
            <w:r w:rsidRPr="003C3274">
              <w:t>[naam]</w:t>
            </w:r>
          </w:p>
        </w:tc>
      </w:tr>
      <w:tr w:rsidR="00537300" w:rsidRPr="003C3274" w14:paraId="2A12A90F" w14:textId="77777777" w:rsidTr="00FD7FFB">
        <w:tc>
          <w:tcPr>
            <w:tcW w:w="3015" w:type="dxa"/>
          </w:tcPr>
          <w:p w14:paraId="4973B3DE" w14:textId="77777777" w:rsidR="00537300" w:rsidRDefault="00537300" w:rsidP="00FD7FFB">
            <w:pPr>
              <w:pStyle w:val="BasistekstEmtio"/>
            </w:pPr>
            <w:r>
              <w:t>C09 (L)</w:t>
            </w:r>
          </w:p>
        </w:tc>
        <w:tc>
          <w:tcPr>
            <w:tcW w:w="312" w:type="dxa"/>
          </w:tcPr>
          <w:p w14:paraId="76C8306D" w14:textId="77777777" w:rsidR="00537300" w:rsidRDefault="00537300" w:rsidP="00FD7FFB">
            <w:pPr>
              <w:pStyle w:val="BasistekstEmtio"/>
            </w:pPr>
            <w:r>
              <w:t>1</w:t>
            </w:r>
          </w:p>
        </w:tc>
        <w:tc>
          <w:tcPr>
            <w:tcW w:w="5310" w:type="dxa"/>
            <w:gridSpan w:val="2"/>
          </w:tcPr>
          <w:p w14:paraId="78F6AB33" w14:textId="77777777" w:rsidR="00537300" w:rsidRPr="003C3274" w:rsidRDefault="00537300" w:rsidP="00FD7FFB">
            <w:pPr>
              <w:pStyle w:val="BasistekstEmtio"/>
            </w:pPr>
            <w:r>
              <w:t>[naam]</w:t>
            </w:r>
          </w:p>
        </w:tc>
      </w:tr>
      <w:tr w:rsidR="00537300" w:rsidRPr="003C3274" w14:paraId="2EE72835" w14:textId="77777777" w:rsidTr="00FD7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15" w:type="dxa"/>
          </w:tcPr>
          <w:p w14:paraId="28EC5CB9" w14:textId="77777777" w:rsidR="00537300" w:rsidRDefault="00537300" w:rsidP="00FD7FFB">
            <w:pPr>
              <w:pStyle w:val="BasistekstEmtio"/>
            </w:pPr>
            <w:r>
              <w:t>C09 (L)</w:t>
            </w:r>
          </w:p>
        </w:tc>
        <w:tc>
          <w:tcPr>
            <w:tcW w:w="312" w:type="dxa"/>
          </w:tcPr>
          <w:p w14:paraId="0EADE87F" w14:textId="77777777" w:rsidR="00537300" w:rsidRDefault="00537300" w:rsidP="00FD7FFB">
            <w:pPr>
              <w:pStyle w:val="BasistekstEmtio"/>
            </w:pPr>
            <w:r>
              <w:t>2</w:t>
            </w:r>
          </w:p>
        </w:tc>
        <w:tc>
          <w:tcPr>
            <w:tcW w:w="5310" w:type="dxa"/>
            <w:gridSpan w:val="2"/>
          </w:tcPr>
          <w:p w14:paraId="40BD07F5" w14:textId="77777777" w:rsidR="00537300" w:rsidRPr="003C3274" w:rsidRDefault="00537300" w:rsidP="00FD7FFB">
            <w:pPr>
              <w:pStyle w:val="BasistekstEmtio"/>
            </w:pPr>
            <w:r>
              <w:t>[naam]</w:t>
            </w:r>
          </w:p>
        </w:tc>
      </w:tr>
      <w:tr w:rsidR="00537300" w:rsidRPr="003C3274" w14:paraId="53E681AB" w14:textId="77777777" w:rsidTr="00FD7FFB">
        <w:tc>
          <w:tcPr>
            <w:tcW w:w="3015" w:type="dxa"/>
          </w:tcPr>
          <w:p w14:paraId="74FE49CD" w14:textId="77777777" w:rsidR="00537300" w:rsidRDefault="00537300" w:rsidP="00FD7FFB">
            <w:pPr>
              <w:pStyle w:val="BasistekstEmtio"/>
            </w:pPr>
            <w:r>
              <w:t>C10 (L)</w:t>
            </w:r>
          </w:p>
        </w:tc>
        <w:tc>
          <w:tcPr>
            <w:tcW w:w="312" w:type="dxa"/>
          </w:tcPr>
          <w:p w14:paraId="5A62216D" w14:textId="77777777" w:rsidR="00537300" w:rsidRDefault="00537300" w:rsidP="00FD7FFB">
            <w:pPr>
              <w:pStyle w:val="BasistekstEmtio"/>
            </w:pPr>
            <w:r>
              <w:t>1</w:t>
            </w:r>
          </w:p>
        </w:tc>
        <w:tc>
          <w:tcPr>
            <w:tcW w:w="5310" w:type="dxa"/>
            <w:gridSpan w:val="2"/>
          </w:tcPr>
          <w:p w14:paraId="01A9386E" w14:textId="77777777" w:rsidR="00537300" w:rsidRPr="003C3274" w:rsidRDefault="00537300" w:rsidP="00FD7FFB">
            <w:pPr>
              <w:pStyle w:val="BasistekstEmtio"/>
            </w:pPr>
            <w:r>
              <w:t>[naam]</w:t>
            </w:r>
          </w:p>
        </w:tc>
      </w:tr>
      <w:tr w:rsidR="00537300" w:rsidRPr="003C3274" w14:paraId="6FBB72FE" w14:textId="77777777" w:rsidTr="00FD7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15" w:type="dxa"/>
          </w:tcPr>
          <w:p w14:paraId="4D094F51" w14:textId="77777777" w:rsidR="00537300" w:rsidRDefault="00537300" w:rsidP="00FD7FFB">
            <w:pPr>
              <w:pStyle w:val="BasistekstEmtio"/>
            </w:pPr>
            <w:r>
              <w:t>C10 (L)</w:t>
            </w:r>
          </w:p>
        </w:tc>
        <w:tc>
          <w:tcPr>
            <w:tcW w:w="312" w:type="dxa"/>
          </w:tcPr>
          <w:p w14:paraId="7934C5B1" w14:textId="77777777" w:rsidR="00537300" w:rsidRDefault="00537300" w:rsidP="00FD7FFB">
            <w:pPr>
              <w:pStyle w:val="BasistekstEmtio"/>
            </w:pPr>
            <w:r>
              <w:t>2</w:t>
            </w:r>
          </w:p>
        </w:tc>
        <w:tc>
          <w:tcPr>
            <w:tcW w:w="5310" w:type="dxa"/>
            <w:gridSpan w:val="2"/>
          </w:tcPr>
          <w:p w14:paraId="78910D62" w14:textId="77777777" w:rsidR="00537300" w:rsidRPr="003C3274" w:rsidRDefault="00537300" w:rsidP="00FD7FFB">
            <w:pPr>
              <w:pStyle w:val="BasistekstEmtio"/>
            </w:pPr>
            <w:r>
              <w:t>[naam]</w:t>
            </w:r>
          </w:p>
        </w:tc>
      </w:tr>
      <w:tr w:rsidR="00537300" w:rsidRPr="003C3274" w14:paraId="0744E528" w14:textId="77777777" w:rsidTr="00FD7FFB">
        <w:tc>
          <w:tcPr>
            <w:tcW w:w="3015" w:type="dxa"/>
          </w:tcPr>
          <w:p w14:paraId="05376700" w14:textId="77777777" w:rsidR="00537300" w:rsidRDefault="00537300" w:rsidP="00FD7FFB">
            <w:pPr>
              <w:pStyle w:val="BasistekstEmtio"/>
            </w:pPr>
            <w:r>
              <w:t>C11 (H)</w:t>
            </w:r>
          </w:p>
        </w:tc>
        <w:tc>
          <w:tcPr>
            <w:tcW w:w="312" w:type="dxa"/>
          </w:tcPr>
          <w:p w14:paraId="39770DB1" w14:textId="77777777" w:rsidR="00537300" w:rsidRDefault="00537300" w:rsidP="00FD7FFB">
            <w:pPr>
              <w:pStyle w:val="BasistekstEmtio"/>
            </w:pPr>
            <w:r>
              <w:t>1</w:t>
            </w:r>
          </w:p>
        </w:tc>
        <w:tc>
          <w:tcPr>
            <w:tcW w:w="5310" w:type="dxa"/>
            <w:gridSpan w:val="2"/>
          </w:tcPr>
          <w:p w14:paraId="27551CF7" w14:textId="77777777" w:rsidR="00537300" w:rsidRPr="003C3274" w:rsidRDefault="00537300" w:rsidP="00FD7FFB">
            <w:pPr>
              <w:pStyle w:val="BasistekstEmtio"/>
            </w:pPr>
            <w:r>
              <w:t>[naam]</w:t>
            </w:r>
          </w:p>
        </w:tc>
      </w:tr>
      <w:tr w:rsidR="00537300" w:rsidRPr="003C3274" w14:paraId="6C74DF6E" w14:textId="77777777" w:rsidTr="00FD7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15" w:type="dxa"/>
          </w:tcPr>
          <w:p w14:paraId="7917F68F" w14:textId="77777777" w:rsidR="00537300" w:rsidRDefault="00537300" w:rsidP="00FD7FFB">
            <w:pPr>
              <w:pStyle w:val="BasistekstEmtio"/>
            </w:pPr>
            <w:r>
              <w:t>C11 (H)</w:t>
            </w:r>
          </w:p>
        </w:tc>
        <w:tc>
          <w:tcPr>
            <w:tcW w:w="312" w:type="dxa"/>
          </w:tcPr>
          <w:p w14:paraId="275AD3A5" w14:textId="77777777" w:rsidR="00537300" w:rsidRDefault="00537300" w:rsidP="00FD7FFB">
            <w:pPr>
              <w:pStyle w:val="BasistekstEmtio"/>
            </w:pPr>
            <w:r>
              <w:t>2</w:t>
            </w:r>
          </w:p>
        </w:tc>
        <w:tc>
          <w:tcPr>
            <w:tcW w:w="5310" w:type="dxa"/>
            <w:gridSpan w:val="2"/>
          </w:tcPr>
          <w:p w14:paraId="627638FB" w14:textId="77777777" w:rsidR="00537300" w:rsidRPr="003C3274" w:rsidRDefault="00537300" w:rsidP="00FD7FFB">
            <w:pPr>
              <w:pStyle w:val="BasistekstEmtio"/>
            </w:pPr>
            <w:r>
              <w:t>[naam]</w:t>
            </w:r>
          </w:p>
        </w:tc>
      </w:tr>
    </w:tbl>
    <w:p w14:paraId="15B29530" w14:textId="502CE6C3" w:rsidR="002069B0" w:rsidRPr="004431A9" w:rsidRDefault="002069B0" w:rsidP="002069B0">
      <w:pPr>
        <w:pStyle w:val="TabelkopjeEmtio"/>
        <w:rPr>
          <w:b/>
          <w:bCs/>
          <w:caps/>
          <w:color w:val="BB3B82" w:themeColor="accent3"/>
        </w:rPr>
      </w:pPr>
      <w:r w:rsidRPr="004431A9">
        <w:rPr>
          <w:b/>
          <w:bCs/>
          <w:caps/>
          <w:color w:val="BB3B82" w:themeColor="accent3"/>
        </w:rPr>
        <w:t xml:space="preserve">Tabel </w:t>
      </w:r>
      <w:r w:rsidR="00C5190B">
        <w:rPr>
          <w:b/>
          <w:bCs/>
          <w:caps/>
          <w:color w:val="BB3B82" w:themeColor="accent3"/>
        </w:rPr>
        <w:t>6</w:t>
      </w:r>
      <w:r w:rsidRPr="004431A9">
        <w:rPr>
          <w:b/>
          <w:bCs/>
          <w:caps/>
          <w:color w:val="BB3B82" w:themeColor="accent3"/>
        </w:rPr>
        <w:t>:</w:t>
      </w:r>
      <w:r w:rsidRPr="004431A9">
        <w:rPr>
          <w:b/>
          <w:bCs/>
          <w:caps/>
          <w:color w:val="BB3B82" w:themeColor="accent3"/>
        </w:rPr>
        <w:tab/>
      </w:r>
      <w:r w:rsidR="00C5190B" w:rsidRPr="00C5190B">
        <w:rPr>
          <w:b/>
          <w:bCs/>
          <w:caps/>
          <w:color w:val="BB3B82" w:themeColor="accent3"/>
        </w:rPr>
        <w:t>indeling teamleden over de rollen. Inschrijver dient aan te geven welke teamleden in welke rol primair worden geoffreerd</w:t>
      </w:r>
    </w:p>
    <w:p w14:paraId="3B41020A" w14:textId="77777777" w:rsidR="002069B0" w:rsidRPr="003F3547" w:rsidRDefault="002069B0" w:rsidP="003F3547">
      <w:pPr>
        <w:pStyle w:val="BasistekstEmtio"/>
      </w:pPr>
    </w:p>
    <w:sectPr w:rsidR="002069B0" w:rsidRPr="003F3547" w:rsidSect="00F65073">
      <w:headerReference w:type="default" r:id="rId8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E36" w14:textId="77777777" w:rsidR="002069B0" w:rsidRPr="003F3547" w:rsidRDefault="002069B0" w:rsidP="003F3547">
      <w:pPr>
        <w:pStyle w:val="Footer"/>
      </w:pPr>
    </w:p>
  </w:endnote>
  <w:endnote w:type="continuationSeparator" w:id="0">
    <w:p w14:paraId="181BB1F6" w14:textId="77777777" w:rsidR="002069B0" w:rsidRPr="003F3547" w:rsidRDefault="002069B0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A90B9" w14:textId="77777777" w:rsidR="002069B0" w:rsidRPr="003F3547" w:rsidRDefault="002069B0" w:rsidP="003F3547">
      <w:pPr>
        <w:pStyle w:val="Footer"/>
      </w:pPr>
    </w:p>
  </w:footnote>
  <w:footnote w:type="continuationSeparator" w:id="0">
    <w:p w14:paraId="2A4D9BB4" w14:textId="77777777" w:rsidR="002069B0" w:rsidRPr="003F3547" w:rsidRDefault="002069B0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DB58" w14:textId="77777777" w:rsidR="002069B0" w:rsidRDefault="002069B0" w:rsidP="002069B0">
    <w:pPr>
      <w:pStyle w:val="Kop1zondernummerEmtio"/>
      <w:ind w:left="-1560"/>
    </w:pPr>
  </w:p>
  <w:p w14:paraId="1E968F39" w14:textId="77777777" w:rsidR="002069B0" w:rsidRDefault="002069B0" w:rsidP="002069B0">
    <w:pPr>
      <w:pStyle w:val="Kop1zondernummerEmtio"/>
      <w:ind w:left="-1560"/>
    </w:pPr>
  </w:p>
  <w:p w14:paraId="795500E0" w14:textId="3856F5FF" w:rsidR="002069B0" w:rsidRDefault="002069B0" w:rsidP="002069B0">
    <w:pPr>
      <w:pStyle w:val="Kop1zondernummerEmtio"/>
      <w:ind w:left="-1560"/>
      <w:jc w:val="right"/>
    </w:pPr>
    <w:r>
      <w:rPr>
        <w:noProof/>
      </w:rPr>
      <w:t xml:space="preserve">   </w:t>
    </w:r>
    <w:r w:rsidR="00164211">
      <w:rPr>
        <w:noProof/>
      </w:rPr>
      <w:drawing>
        <wp:inline distT="0" distB="0" distL="0" distR="0" wp14:anchorId="7B27F753" wp14:editId="0D529161">
          <wp:extent cx="1838325" cy="539325"/>
          <wp:effectExtent l="0" t="0" r="0" b="0"/>
          <wp:docPr id="6" name="Afbeelding 6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 descr="Afbeelding met tekst, illustratie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6033" cy="544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0801D8" w14:textId="77777777" w:rsidR="002069B0" w:rsidRDefault="002069B0" w:rsidP="002069B0">
    <w:pPr>
      <w:pStyle w:val="Kop1zondernummerEmtio"/>
      <w:ind w:left="-1560"/>
    </w:pPr>
  </w:p>
  <w:p w14:paraId="0C5E5EE6" w14:textId="323E10B5" w:rsidR="002069B0" w:rsidRDefault="002069B0" w:rsidP="002069B0">
    <w:pPr>
      <w:pStyle w:val="Kop1zondernummerEmtio"/>
      <w:ind w:left="-1560"/>
    </w:pPr>
    <w:r>
      <w:t>Appendix 6.</w:t>
    </w:r>
    <w:r w:rsidR="00ED1182">
      <w:t>6.5</w:t>
    </w:r>
    <w:r>
      <w:tab/>
      <w:t xml:space="preserve">INVULSJABLOON INDELING TEAMLEDEN OVER </w:t>
    </w:r>
    <w:r w:rsidR="00460365">
      <w:t xml:space="preserve">14 </w:t>
    </w:r>
    <w:proofErr w:type="spellStart"/>
    <w:r w:rsidR="00460365">
      <w:t>CV’s</w:t>
    </w:r>
    <w:proofErr w:type="spellEnd"/>
  </w:p>
  <w:p w14:paraId="73A5B086" w14:textId="77777777" w:rsidR="002069B0" w:rsidRDefault="002069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C63AC9"/>
    <w:multiLevelType w:val="multilevel"/>
    <w:tmpl w:val="8576664C"/>
    <w:numStyleLink w:val="OpsommingtekenEmtio"/>
  </w:abstractNum>
  <w:abstractNum w:abstractNumId="29" w15:restartNumberingAfterBreak="0">
    <w:nsid w:val="58D76737"/>
    <w:multiLevelType w:val="multilevel"/>
    <w:tmpl w:val="8576664C"/>
    <w:numStyleLink w:val="OpsommingtekenEmtio"/>
  </w:abstractNum>
  <w:abstractNum w:abstractNumId="30" w15:restartNumberingAfterBreak="0">
    <w:nsid w:val="5B616121"/>
    <w:multiLevelType w:val="multilevel"/>
    <w:tmpl w:val="B4BACAD8"/>
    <w:numStyleLink w:val="OpsommingstreepjeEmtio"/>
  </w:abstractNum>
  <w:abstractNum w:abstractNumId="31" w15:restartNumberingAfterBreak="0">
    <w:nsid w:val="5DC64260"/>
    <w:multiLevelType w:val="multilevel"/>
    <w:tmpl w:val="C9FA2D30"/>
    <w:numStyleLink w:val="OpsommingopenrondjeEmtio"/>
  </w:abstractNum>
  <w:abstractNum w:abstractNumId="32" w15:restartNumberingAfterBreak="0">
    <w:nsid w:val="5DFE3518"/>
    <w:multiLevelType w:val="multilevel"/>
    <w:tmpl w:val="C9FA2D30"/>
    <w:numStyleLink w:val="OpsommingopenrondjeEmtio"/>
  </w:abstractNum>
  <w:abstractNum w:abstractNumId="33" w15:restartNumberingAfterBreak="0">
    <w:nsid w:val="609F7B87"/>
    <w:multiLevelType w:val="multilevel"/>
    <w:tmpl w:val="B80072F2"/>
    <w:numStyleLink w:val="KopnummeringEmtio"/>
  </w:abstractNum>
  <w:abstractNum w:abstractNumId="34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5" w15:restartNumberingAfterBreak="0">
    <w:nsid w:val="6B382304"/>
    <w:multiLevelType w:val="multilevel"/>
    <w:tmpl w:val="8576664C"/>
    <w:numStyleLink w:val="OpsommingtekenEmtio"/>
  </w:abstractNum>
  <w:abstractNum w:abstractNumId="36" w15:restartNumberingAfterBreak="0">
    <w:nsid w:val="6C6644DD"/>
    <w:multiLevelType w:val="multilevel"/>
    <w:tmpl w:val="9E50E438"/>
    <w:numStyleLink w:val="OpsommingbolletjeEmtio"/>
  </w:abstractNum>
  <w:abstractNum w:abstractNumId="37" w15:restartNumberingAfterBreak="0">
    <w:nsid w:val="6CAB1E63"/>
    <w:multiLevelType w:val="multilevel"/>
    <w:tmpl w:val="7FB6E594"/>
    <w:numStyleLink w:val="AgendapuntlijstEmtio"/>
  </w:abstractNum>
  <w:abstractNum w:abstractNumId="38" w15:restartNumberingAfterBreak="0">
    <w:nsid w:val="6E7370EC"/>
    <w:multiLevelType w:val="multilevel"/>
    <w:tmpl w:val="9200769E"/>
    <w:numStyleLink w:val="OpsommingkleineletterEmtio"/>
  </w:abstractNum>
  <w:abstractNum w:abstractNumId="39" w15:restartNumberingAfterBreak="0">
    <w:nsid w:val="7038598F"/>
    <w:multiLevelType w:val="multilevel"/>
    <w:tmpl w:val="90A8103A"/>
    <w:numStyleLink w:val="BijlagenummeringEmtio"/>
  </w:abstractNum>
  <w:abstractNum w:abstractNumId="40" w15:restartNumberingAfterBreak="0">
    <w:nsid w:val="70EC4E8C"/>
    <w:multiLevelType w:val="multilevel"/>
    <w:tmpl w:val="C9FA2D30"/>
    <w:numStyleLink w:val="OpsommingopenrondjeEmtio"/>
  </w:abstractNum>
  <w:abstractNum w:abstractNumId="41" w15:restartNumberingAfterBreak="0">
    <w:nsid w:val="717435D9"/>
    <w:multiLevelType w:val="multilevel"/>
    <w:tmpl w:val="B80072F2"/>
    <w:numStyleLink w:val="KopnummeringEmtio"/>
  </w:abstractNum>
  <w:abstractNum w:abstractNumId="42" w15:restartNumberingAfterBreak="0">
    <w:nsid w:val="76AE427F"/>
    <w:multiLevelType w:val="multilevel"/>
    <w:tmpl w:val="8576664C"/>
    <w:numStyleLink w:val="OpsommingtekenEmtio"/>
  </w:abstractNum>
  <w:abstractNum w:abstractNumId="43" w15:restartNumberingAfterBreak="0">
    <w:nsid w:val="792E34E6"/>
    <w:multiLevelType w:val="multilevel"/>
    <w:tmpl w:val="C9FA2D30"/>
    <w:numStyleLink w:val="OpsommingopenrondjeEmtio"/>
  </w:abstractNum>
  <w:abstractNum w:abstractNumId="44" w15:restartNumberingAfterBreak="0">
    <w:nsid w:val="79AE6CDF"/>
    <w:multiLevelType w:val="multilevel"/>
    <w:tmpl w:val="B4BACAD8"/>
    <w:numStyleLink w:val="OpsommingstreepjeEmtio"/>
  </w:abstractNum>
  <w:abstractNum w:abstractNumId="45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7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4"/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8"/>
  </w:num>
  <w:num w:numId="25">
    <w:abstractNumId w:val="15"/>
  </w:num>
  <w:num w:numId="26">
    <w:abstractNumId w:val="30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6"/>
  </w:num>
  <w:num w:numId="31">
    <w:abstractNumId w:val="37"/>
  </w:num>
  <w:num w:numId="32">
    <w:abstractNumId w:val="41"/>
  </w:num>
  <w:num w:numId="33">
    <w:abstractNumId w:val="16"/>
  </w:num>
  <w:num w:numId="34">
    <w:abstractNumId w:val="35"/>
  </w:num>
  <w:num w:numId="35">
    <w:abstractNumId w:val="43"/>
  </w:num>
  <w:num w:numId="36">
    <w:abstractNumId w:val="36"/>
  </w:num>
  <w:num w:numId="37">
    <w:abstractNumId w:val="28"/>
  </w:num>
  <w:num w:numId="38">
    <w:abstractNumId w:val="31"/>
  </w:num>
  <w:num w:numId="39">
    <w:abstractNumId w:val="32"/>
  </w:num>
  <w:num w:numId="40">
    <w:abstractNumId w:val="18"/>
  </w:num>
  <w:num w:numId="41">
    <w:abstractNumId w:val="40"/>
  </w:num>
  <w:num w:numId="42">
    <w:abstractNumId w:val="44"/>
  </w:num>
  <w:num w:numId="43">
    <w:abstractNumId w:val="17"/>
  </w:num>
  <w:num w:numId="44">
    <w:abstractNumId w:val="29"/>
  </w:num>
  <w:num w:numId="45">
    <w:abstractNumId w:val="24"/>
  </w:num>
  <w:num w:numId="46">
    <w:abstractNumId w:val="33"/>
  </w:num>
  <w:num w:numId="47">
    <w:abstractNumId w:val="12"/>
  </w:num>
  <w:num w:numId="48">
    <w:abstractNumId w:val="39"/>
  </w:num>
  <w:num w:numId="49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6145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B0"/>
    <w:rsid w:val="00004562"/>
    <w:rsid w:val="00006237"/>
    <w:rsid w:val="0000663D"/>
    <w:rsid w:val="00010D95"/>
    <w:rsid w:val="00011BFA"/>
    <w:rsid w:val="00011C43"/>
    <w:rsid w:val="00012581"/>
    <w:rsid w:val="00017592"/>
    <w:rsid w:val="000242E1"/>
    <w:rsid w:val="0002562D"/>
    <w:rsid w:val="000331E1"/>
    <w:rsid w:val="0003377A"/>
    <w:rsid w:val="000340F2"/>
    <w:rsid w:val="00034C02"/>
    <w:rsid w:val="00035232"/>
    <w:rsid w:val="000418EF"/>
    <w:rsid w:val="00042D96"/>
    <w:rsid w:val="0004513F"/>
    <w:rsid w:val="00047FF3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97B3F"/>
    <w:rsid w:val="000A1B78"/>
    <w:rsid w:val="000A602A"/>
    <w:rsid w:val="000B2FB8"/>
    <w:rsid w:val="000B3099"/>
    <w:rsid w:val="000C0969"/>
    <w:rsid w:val="000C1A1A"/>
    <w:rsid w:val="000C477D"/>
    <w:rsid w:val="000C59F4"/>
    <w:rsid w:val="000D30A4"/>
    <w:rsid w:val="000D5FF8"/>
    <w:rsid w:val="000D6AB7"/>
    <w:rsid w:val="000E1539"/>
    <w:rsid w:val="000E2AC2"/>
    <w:rsid w:val="000E46BA"/>
    <w:rsid w:val="000E55A1"/>
    <w:rsid w:val="000E6E43"/>
    <w:rsid w:val="000F213A"/>
    <w:rsid w:val="000F2D93"/>
    <w:rsid w:val="000F650E"/>
    <w:rsid w:val="00100B98"/>
    <w:rsid w:val="00103070"/>
    <w:rsid w:val="00106601"/>
    <w:rsid w:val="00110A9F"/>
    <w:rsid w:val="00116F7B"/>
    <w:rsid w:val="001170AE"/>
    <w:rsid w:val="0011784F"/>
    <w:rsid w:val="00122DED"/>
    <w:rsid w:val="00123457"/>
    <w:rsid w:val="001257C4"/>
    <w:rsid w:val="00132265"/>
    <w:rsid w:val="00134E43"/>
    <w:rsid w:val="001351DA"/>
    <w:rsid w:val="001351DC"/>
    <w:rsid w:val="00135A2A"/>
    <w:rsid w:val="00135E7B"/>
    <w:rsid w:val="001360B3"/>
    <w:rsid w:val="00137CBB"/>
    <w:rsid w:val="0014100F"/>
    <w:rsid w:val="00143D70"/>
    <w:rsid w:val="00145B8E"/>
    <w:rsid w:val="0014640F"/>
    <w:rsid w:val="00151E83"/>
    <w:rsid w:val="00152E4D"/>
    <w:rsid w:val="00154B86"/>
    <w:rsid w:val="001579D8"/>
    <w:rsid w:val="001634F8"/>
    <w:rsid w:val="001639F5"/>
    <w:rsid w:val="00164211"/>
    <w:rsid w:val="00164909"/>
    <w:rsid w:val="001651E1"/>
    <w:rsid w:val="001676CE"/>
    <w:rsid w:val="00172EA2"/>
    <w:rsid w:val="0018093D"/>
    <w:rsid w:val="00186C16"/>
    <w:rsid w:val="00187A59"/>
    <w:rsid w:val="00190A71"/>
    <w:rsid w:val="00193202"/>
    <w:rsid w:val="00194838"/>
    <w:rsid w:val="00196148"/>
    <w:rsid w:val="001966B3"/>
    <w:rsid w:val="001A5AFF"/>
    <w:rsid w:val="001B1334"/>
    <w:rsid w:val="001B1B37"/>
    <w:rsid w:val="001B4C7E"/>
    <w:rsid w:val="001B637B"/>
    <w:rsid w:val="001C0AF2"/>
    <w:rsid w:val="001C11BE"/>
    <w:rsid w:val="001C2E73"/>
    <w:rsid w:val="001C4B20"/>
    <w:rsid w:val="001C6232"/>
    <w:rsid w:val="001C63E7"/>
    <w:rsid w:val="001D003F"/>
    <w:rsid w:val="001D2384"/>
    <w:rsid w:val="001D2A06"/>
    <w:rsid w:val="001D46C9"/>
    <w:rsid w:val="001E2293"/>
    <w:rsid w:val="001E34AC"/>
    <w:rsid w:val="001E3B55"/>
    <w:rsid w:val="001E5F7F"/>
    <w:rsid w:val="001E6720"/>
    <w:rsid w:val="001F03CF"/>
    <w:rsid w:val="001F08C0"/>
    <w:rsid w:val="001F406F"/>
    <w:rsid w:val="001F5035"/>
    <w:rsid w:val="001F5B4F"/>
    <w:rsid w:val="001F5C28"/>
    <w:rsid w:val="001F6547"/>
    <w:rsid w:val="001F66B9"/>
    <w:rsid w:val="0020337B"/>
    <w:rsid w:val="002041B3"/>
    <w:rsid w:val="0020548B"/>
    <w:rsid w:val="0020607F"/>
    <w:rsid w:val="002069B0"/>
    <w:rsid w:val="00206E2A"/>
    <w:rsid w:val="00206FF8"/>
    <w:rsid w:val="0020728A"/>
    <w:rsid w:val="002074B2"/>
    <w:rsid w:val="00211760"/>
    <w:rsid w:val="00211CDD"/>
    <w:rsid w:val="00212499"/>
    <w:rsid w:val="00216489"/>
    <w:rsid w:val="00220A9C"/>
    <w:rsid w:val="00223111"/>
    <w:rsid w:val="00225889"/>
    <w:rsid w:val="00230B64"/>
    <w:rsid w:val="002324A1"/>
    <w:rsid w:val="00236DE9"/>
    <w:rsid w:val="00242226"/>
    <w:rsid w:val="00250D4C"/>
    <w:rsid w:val="002518D2"/>
    <w:rsid w:val="00252B9A"/>
    <w:rsid w:val="00254088"/>
    <w:rsid w:val="00255307"/>
    <w:rsid w:val="00256039"/>
    <w:rsid w:val="002560D2"/>
    <w:rsid w:val="00257AA9"/>
    <w:rsid w:val="00261F11"/>
    <w:rsid w:val="00262D4E"/>
    <w:rsid w:val="002646C8"/>
    <w:rsid w:val="00267DF0"/>
    <w:rsid w:val="00280D1D"/>
    <w:rsid w:val="00282B5D"/>
    <w:rsid w:val="00283592"/>
    <w:rsid w:val="0028390B"/>
    <w:rsid w:val="00286914"/>
    <w:rsid w:val="002916E6"/>
    <w:rsid w:val="0029378D"/>
    <w:rsid w:val="00294CD2"/>
    <w:rsid w:val="00294F22"/>
    <w:rsid w:val="00296C79"/>
    <w:rsid w:val="002A1B16"/>
    <w:rsid w:val="002A2E44"/>
    <w:rsid w:val="002A3D57"/>
    <w:rsid w:val="002A7F63"/>
    <w:rsid w:val="002B08A4"/>
    <w:rsid w:val="002B1E96"/>
    <w:rsid w:val="002B2998"/>
    <w:rsid w:val="002B64EE"/>
    <w:rsid w:val="002B776C"/>
    <w:rsid w:val="002C141A"/>
    <w:rsid w:val="002C3031"/>
    <w:rsid w:val="002C34F1"/>
    <w:rsid w:val="002C46FB"/>
    <w:rsid w:val="002C542A"/>
    <w:rsid w:val="002D01F2"/>
    <w:rsid w:val="002D0E88"/>
    <w:rsid w:val="002D52B2"/>
    <w:rsid w:val="002D5AB6"/>
    <w:rsid w:val="002E2611"/>
    <w:rsid w:val="002E274E"/>
    <w:rsid w:val="002E68CD"/>
    <w:rsid w:val="002F0CF8"/>
    <w:rsid w:val="002F0DD5"/>
    <w:rsid w:val="002F1D47"/>
    <w:rsid w:val="002F678C"/>
    <w:rsid w:val="002F6852"/>
    <w:rsid w:val="002F7B77"/>
    <w:rsid w:val="00301553"/>
    <w:rsid w:val="00305208"/>
    <w:rsid w:val="003063C0"/>
    <w:rsid w:val="003107E6"/>
    <w:rsid w:val="00312D26"/>
    <w:rsid w:val="00317DEA"/>
    <w:rsid w:val="00322A9F"/>
    <w:rsid w:val="00323121"/>
    <w:rsid w:val="00326F89"/>
    <w:rsid w:val="00330938"/>
    <w:rsid w:val="00331B6D"/>
    <w:rsid w:val="0033216A"/>
    <w:rsid w:val="00334D4B"/>
    <w:rsid w:val="00335B5E"/>
    <w:rsid w:val="00337B69"/>
    <w:rsid w:val="00337DDE"/>
    <w:rsid w:val="00341209"/>
    <w:rsid w:val="00345315"/>
    <w:rsid w:val="00346631"/>
    <w:rsid w:val="00347094"/>
    <w:rsid w:val="00347B20"/>
    <w:rsid w:val="003519FA"/>
    <w:rsid w:val="0036336D"/>
    <w:rsid w:val="00364B2C"/>
    <w:rsid w:val="00364E1D"/>
    <w:rsid w:val="00365254"/>
    <w:rsid w:val="00365327"/>
    <w:rsid w:val="0036665B"/>
    <w:rsid w:val="00374C23"/>
    <w:rsid w:val="00374D9A"/>
    <w:rsid w:val="00377612"/>
    <w:rsid w:val="00382603"/>
    <w:rsid w:val="00383954"/>
    <w:rsid w:val="00386F07"/>
    <w:rsid w:val="0039126D"/>
    <w:rsid w:val="003964D4"/>
    <w:rsid w:val="0039656A"/>
    <w:rsid w:val="003A5ED3"/>
    <w:rsid w:val="003A6677"/>
    <w:rsid w:val="003B14A0"/>
    <w:rsid w:val="003B595E"/>
    <w:rsid w:val="003B62A2"/>
    <w:rsid w:val="003B705C"/>
    <w:rsid w:val="003B76AA"/>
    <w:rsid w:val="003C3E8D"/>
    <w:rsid w:val="003C407D"/>
    <w:rsid w:val="003D04B7"/>
    <w:rsid w:val="003D09E4"/>
    <w:rsid w:val="003D176F"/>
    <w:rsid w:val="003D23C3"/>
    <w:rsid w:val="003D3AEC"/>
    <w:rsid w:val="003D414A"/>
    <w:rsid w:val="003D49E5"/>
    <w:rsid w:val="003E30F2"/>
    <w:rsid w:val="003E3B7D"/>
    <w:rsid w:val="003E6BC7"/>
    <w:rsid w:val="003E766F"/>
    <w:rsid w:val="003F2747"/>
    <w:rsid w:val="003F3547"/>
    <w:rsid w:val="003F41DB"/>
    <w:rsid w:val="003F5F37"/>
    <w:rsid w:val="003F7236"/>
    <w:rsid w:val="003F768C"/>
    <w:rsid w:val="004001AF"/>
    <w:rsid w:val="00400A80"/>
    <w:rsid w:val="00406B20"/>
    <w:rsid w:val="00410F28"/>
    <w:rsid w:val="0041175D"/>
    <w:rsid w:val="0041674F"/>
    <w:rsid w:val="0042064D"/>
    <w:rsid w:val="0042594D"/>
    <w:rsid w:val="00441382"/>
    <w:rsid w:val="004431A9"/>
    <w:rsid w:val="00451FDB"/>
    <w:rsid w:val="00455136"/>
    <w:rsid w:val="004555F2"/>
    <w:rsid w:val="004564A6"/>
    <w:rsid w:val="00460365"/>
    <w:rsid w:val="00460433"/>
    <w:rsid w:val="004656F6"/>
    <w:rsid w:val="004659D3"/>
    <w:rsid w:val="00466D71"/>
    <w:rsid w:val="00466F0B"/>
    <w:rsid w:val="00470E29"/>
    <w:rsid w:val="00471C0F"/>
    <w:rsid w:val="00472E5E"/>
    <w:rsid w:val="004733C3"/>
    <w:rsid w:val="0047392D"/>
    <w:rsid w:val="0047518D"/>
    <w:rsid w:val="004804E1"/>
    <w:rsid w:val="004837AE"/>
    <w:rsid w:val="004841A8"/>
    <w:rsid w:val="00484C8E"/>
    <w:rsid w:val="00486319"/>
    <w:rsid w:val="00487543"/>
    <w:rsid w:val="004875E2"/>
    <w:rsid w:val="00490BBD"/>
    <w:rsid w:val="00495327"/>
    <w:rsid w:val="004B2C90"/>
    <w:rsid w:val="004B3894"/>
    <w:rsid w:val="004B5148"/>
    <w:rsid w:val="004B7123"/>
    <w:rsid w:val="004B7D5E"/>
    <w:rsid w:val="004C51F8"/>
    <w:rsid w:val="004C5AF8"/>
    <w:rsid w:val="004D1466"/>
    <w:rsid w:val="004D2412"/>
    <w:rsid w:val="004E343F"/>
    <w:rsid w:val="004E466B"/>
    <w:rsid w:val="004E4ACE"/>
    <w:rsid w:val="004E4E3D"/>
    <w:rsid w:val="004E583C"/>
    <w:rsid w:val="004F4A4D"/>
    <w:rsid w:val="004F6A99"/>
    <w:rsid w:val="005017F3"/>
    <w:rsid w:val="00501A64"/>
    <w:rsid w:val="00502566"/>
    <w:rsid w:val="00503BFD"/>
    <w:rsid w:val="005043E5"/>
    <w:rsid w:val="005056D9"/>
    <w:rsid w:val="00513D36"/>
    <w:rsid w:val="005157D8"/>
    <w:rsid w:val="00515E2F"/>
    <w:rsid w:val="00521726"/>
    <w:rsid w:val="00522CF7"/>
    <w:rsid w:val="0052324B"/>
    <w:rsid w:val="005245B9"/>
    <w:rsid w:val="005264FE"/>
    <w:rsid w:val="00526530"/>
    <w:rsid w:val="005334A8"/>
    <w:rsid w:val="0053645C"/>
    <w:rsid w:val="00537300"/>
    <w:rsid w:val="00537EED"/>
    <w:rsid w:val="00541D40"/>
    <w:rsid w:val="00545244"/>
    <w:rsid w:val="00547E80"/>
    <w:rsid w:val="00550512"/>
    <w:rsid w:val="00553801"/>
    <w:rsid w:val="0055566D"/>
    <w:rsid w:val="005609E9"/>
    <w:rsid w:val="005615BE"/>
    <w:rsid w:val="00562E3D"/>
    <w:rsid w:val="00575FFC"/>
    <w:rsid w:val="005818B8"/>
    <w:rsid w:val="0059027A"/>
    <w:rsid w:val="00594416"/>
    <w:rsid w:val="005A1BD7"/>
    <w:rsid w:val="005A226E"/>
    <w:rsid w:val="005A2BEC"/>
    <w:rsid w:val="005B00B8"/>
    <w:rsid w:val="005B4FAF"/>
    <w:rsid w:val="005C31A9"/>
    <w:rsid w:val="005C476F"/>
    <w:rsid w:val="005C5603"/>
    <w:rsid w:val="005C6668"/>
    <w:rsid w:val="005D4151"/>
    <w:rsid w:val="005D5161"/>
    <w:rsid w:val="005D5D89"/>
    <w:rsid w:val="005D5E21"/>
    <w:rsid w:val="005E3E58"/>
    <w:rsid w:val="005F6680"/>
    <w:rsid w:val="005F685A"/>
    <w:rsid w:val="006040DB"/>
    <w:rsid w:val="00605B95"/>
    <w:rsid w:val="0060694D"/>
    <w:rsid w:val="00606D41"/>
    <w:rsid w:val="00610251"/>
    <w:rsid w:val="00610FF8"/>
    <w:rsid w:val="00612C22"/>
    <w:rsid w:val="0062437F"/>
    <w:rsid w:val="00624485"/>
    <w:rsid w:val="00624A62"/>
    <w:rsid w:val="006337B8"/>
    <w:rsid w:val="00634021"/>
    <w:rsid w:val="00635E95"/>
    <w:rsid w:val="00640DB7"/>
    <w:rsid w:val="00641E45"/>
    <w:rsid w:val="006422A4"/>
    <w:rsid w:val="006433BD"/>
    <w:rsid w:val="00647A67"/>
    <w:rsid w:val="00653D01"/>
    <w:rsid w:val="006579E8"/>
    <w:rsid w:val="00657DAA"/>
    <w:rsid w:val="00662220"/>
    <w:rsid w:val="00664EE1"/>
    <w:rsid w:val="006662ED"/>
    <w:rsid w:val="006763A3"/>
    <w:rsid w:val="00676512"/>
    <w:rsid w:val="006767B2"/>
    <w:rsid w:val="00680F46"/>
    <w:rsid w:val="00685EED"/>
    <w:rsid w:val="0069290C"/>
    <w:rsid w:val="00692CB1"/>
    <w:rsid w:val="00693C8F"/>
    <w:rsid w:val="006953A2"/>
    <w:rsid w:val="00695833"/>
    <w:rsid w:val="00696380"/>
    <w:rsid w:val="006A0B93"/>
    <w:rsid w:val="006A171D"/>
    <w:rsid w:val="006A20F2"/>
    <w:rsid w:val="006A34A5"/>
    <w:rsid w:val="006B6044"/>
    <w:rsid w:val="006B694F"/>
    <w:rsid w:val="006B7D2C"/>
    <w:rsid w:val="006C1270"/>
    <w:rsid w:val="006C6833"/>
    <w:rsid w:val="006C6A9D"/>
    <w:rsid w:val="006D1154"/>
    <w:rsid w:val="006D2B1F"/>
    <w:rsid w:val="006D2ECD"/>
    <w:rsid w:val="006D39CE"/>
    <w:rsid w:val="006E3E76"/>
    <w:rsid w:val="006F330E"/>
    <w:rsid w:val="00703BD3"/>
    <w:rsid w:val="00705849"/>
    <w:rsid w:val="00706308"/>
    <w:rsid w:val="007109DE"/>
    <w:rsid w:val="00712665"/>
    <w:rsid w:val="007127BD"/>
    <w:rsid w:val="0071386B"/>
    <w:rsid w:val="007165EB"/>
    <w:rsid w:val="0072103E"/>
    <w:rsid w:val="00723213"/>
    <w:rsid w:val="0072479C"/>
    <w:rsid w:val="0073056A"/>
    <w:rsid w:val="007358BA"/>
    <w:rsid w:val="007361EE"/>
    <w:rsid w:val="00737842"/>
    <w:rsid w:val="00743326"/>
    <w:rsid w:val="00750733"/>
    <w:rsid w:val="00750780"/>
    <w:rsid w:val="007525D1"/>
    <w:rsid w:val="00752725"/>
    <w:rsid w:val="00753488"/>
    <w:rsid w:val="00754527"/>
    <w:rsid w:val="00756C31"/>
    <w:rsid w:val="00760A65"/>
    <w:rsid w:val="00763B35"/>
    <w:rsid w:val="00764AF2"/>
    <w:rsid w:val="00766E99"/>
    <w:rsid w:val="007676FB"/>
    <w:rsid w:val="00770652"/>
    <w:rsid w:val="00775717"/>
    <w:rsid w:val="00776618"/>
    <w:rsid w:val="00781194"/>
    <w:rsid w:val="0078578E"/>
    <w:rsid w:val="007865DD"/>
    <w:rsid w:val="00787B55"/>
    <w:rsid w:val="0079179F"/>
    <w:rsid w:val="00793E98"/>
    <w:rsid w:val="00794A75"/>
    <w:rsid w:val="00796A8D"/>
    <w:rsid w:val="00797215"/>
    <w:rsid w:val="007A29EF"/>
    <w:rsid w:val="007B0C68"/>
    <w:rsid w:val="007B3114"/>
    <w:rsid w:val="007B5373"/>
    <w:rsid w:val="007B6D35"/>
    <w:rsid w:val="007B7CA7"/>
    <w:rsid w:val="007C0010"/>
    <w:rsid w:val="007C037C"/>
    <w:rsid w:val="007D1EC6"/>
    <w:rsid w:val="007D4A7D"/>
    <w:rsid w:val="007D4DCE"/>
    <w:rsid w:val="007E3D95"/>
    <w:rsid w:val="007E7724"/>
    <w:rsid w:val="007F0A2A"/>
    <w:rsid w:val="007F1417"/>
    <w:rsid w:val="007F48F0"/>
    <w:rsid w:val="007F653F"/>
    <w:rsid w:val="00800467"/>
    <w:rsid w:val="00805080"/>
    <w:rsid w:val="008060DB"/>
    <w:rsid w:val="008064EE"/>
    <w:rsid w:val="00810585"/>
    <w:rsid w:val="00814165"/>
    <w:rsid w:val="0082029E"/>
    <w:rsid w:val="00820BC0"/>
    <w:rsid w:val="00820C20"/>
    <w:rsid w:val="008210B8"/>
    <w:rsid w:val="008222EE"/>
    <w:rsid w:val="00823AC1"/>
    <w:rsid w:val="00826EA4"/>
    <w:rsid w:val="00832239"/>
    <w:rsid w:val="008360F3"/>
    <w:rsid w:val="00836F6B"/>
    <w:rsid w:val="00841A12"/>
    <w:rsid w:val="00843B35"/>
    <w:rsid w:val="00847F35"/>
    <w:rsid w:val="00850C92"/>
    <w:rsid w:val="00851E65"/>
    <w:rsid w:val="00854B34"/>
    <w:rsid w:val="0086137E"/>
    <w:rsid w:val="00863AAE"/>
    <w:rsid w:val="008664DD"/>
    <w:rsid w:val="008736AE"/>
    <w:rsid w:val="008775D3"/>
    <w:rsid w:val="00877BD5"/>
    <w:rsid w:val="00877FE4"/>
    <w:rsid w:val="008802D3"/>
    <w:rsid w:val="008839D4"/>
    <w:rsid w:val="00886BB9"/>
    <w:rsid w:val="008870F0"/>
    <w:rsid w:val="008931CF"/>
    <w:rsid w:val="00893934"/>
    <w:rsid w:val="008A1AF7"/>
    <w:rsid w:val="008A2A1D"/>
    <w:rsid w:val="008A5E5E"/>
    <w:rsid w:val="008A634B"/>
    <w:rsid w:val="008A7563"/>
    <w:rsid w:val="008B0525"/>
    <w:rsid w:val="008B29E6"/>
    <w:rsid w:val="008B5150"/>
    <w:rsid w:val="008B5CD1"/>
    <w:rsid w:val="008B68FE"/>
    <w:rsid w:val="008C2F90"/>
    <w:rsid w:val="008C4231"/>
    <w:rsid w:val="008C5834"/>
    <w:rsid w:val="008C6251"/>
    <w:rsid w:val="008C786D"/>
    <w:rsid w:val="008D7BDD"/>
    <w:rsid w:val="008E1D8A"/>
    <w:rsid w:val="008E294E"/>
    <w:rsid w:val="008E6BAF"/>
    <w:rsid w:val="008E798C"/>
    <w:rsid w:val="008F4FAD"/>
    <w:rsid w:val="00900851"/>
    <w:rsid w:val="00902125"/>
    <w:rsid w:val="0090254C"/>
    <w:rsid w:val="00902EDA"/>
    <w:rsid w:val="00903B39"/>
    <w:rsid w:val="0090724E"/>
    <w:rsid w:val="00910D57"/>
    <w:rsid w:val="009221AC"/>
    <w:rsid w:val="009225D7"/>
    <w:rsid w:val="00925A18"/>
    <w:rsid w:val="009261FD"/>
    <w:rsid w:val="00927D2E"/>
    <w:rsid w:val="00934750"/>
    <w:rsid w:val="00934E30"/>
    <w:rsid w:val="00935271"/>
    <w:rsid w:val="00936269"/>
    <w:rsid w:val="00943209"/>
    <w:rsid w:val="0094509D"/>
    <w:rsid w:val="00945318"/>
    <w:rsid w:val="00950DB4"/>
    <w:rsid w:val="009534C6"/>
    <w:rsid w:val="00957CCB"/>
    <w:rsid w:val="009606EB"/>
    <w:rsid w:val="00962E09"/>
    <w:rsid w:val="00963973"/>
    <w:rsid w:val="00966166"/>
    <w:rsid w:val="009664BF"/>
    <w:rsid w:val="00970BBD"/>
    <w:rsid w:val="00971786"/>
    <w:rsid w:val="00971B3B"/>
    <w:rsid w:val="009819EC"/>
    <w:rsid w:val="009A388E"/>
    <w:rsid w:val="009A640A"/>
    <w:rsid w:val="009C1976"/>
    <w:rsid w:val="009C2F9E"/>
    <w:rsid w:val="009D59BA"/>
    <w:rsid w:val="009D5AE2"/>
    <w:rsid w:val="009E51EA"/>
    <w:rsid w:val="009E65EB"/>
    <w:rsid w:val="00A06BCE"/>
    <w:rsid w:val="00A07FEF"/>
    <w:rsid w:val="00A10002"/>
    <w:rsid w:val="00A101D7"/>
    <w:rsid w:val="00A13E03"/>
    <w:rsid w:val="00A1497C"/>
    <w:rsid w:val="00A20A7B"/>
    <w:rsid w:val="00A21956"/>
    <w:rsid w:val="00A227CD"/>
    <w:rsid w:val="00A303B3"/>
    <w:rsid w:val="00A36B94"/>
    <w:rsid w:val="00A42EEC"/>
    <w:rsid w:val="00A44AEE"/>
    <w:rsid w:val="00A50406"/>
    <w:rsid w:val="00A50767"/>
    <w:rsid w:val="00A50801"/>
    <w:rsid w:val="00A50CC3"/>
    <w:rsid w:val="00A574C9"/>
    <w:rsid w:val="00A60A58"/>
    <w:rsid w:val="00A61B21"/>
    <w:rsid w:val="00A65B09"/>
    <w:rsid w:val="00A670BB"/>
    <w:rsid w:val="00A71291"/>
    <w:rsid w:val="00A7495A"/>
    <w:rsid w:val="00A76E7C"/>
    <w:rsid w:val="00A816C7"/>
    <w:rsid w:val="00A81955"/>
    <w:rsid w:val="00A871D6"/>
    <w:rsid w:val="00A9091A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07A"/>
    <w:rsid w:val="00AC273E"/>
    <w:rsid w:val="00AD24E6"/>
    <w:rsid w:val="00AD31A0"/>
    <w:rsid w:val="00AD44F1"/>
    <w:rsid w:val="00AD4DF7"/>
    <w:rsid w:val="00AE0183"/>
    <w:rsid w:val="00AE0873"/>
    <w:rsid w:val="00AE2110"/>
    <w:rsid w:val="00AE2EB1"/>
    <w:rsid w:val="00AE4A94"/>
    <w:rsid w:val="00AE5EF4"/>
    <w:rsid w:val="00AF02C2"/>
    <w:rsid w:val="00AF2477"/>
    <w:rsid w:val="00AF4DAC"/>
    <w:rsid w:val="00AF5ABB"/>
    <w:rsid w:val="00AF7846"/>
    <w:rsid w:val="00B01DA1"/>
    <w:rsid w:val="00B05761"/>
    <w:rsid w:val="00B11A76"/>
    <w:rsid w:val="00B2226B"/>
    <w:rsid w:val="00B233E3"/>
    <w:rsid w:val="00B30352"/>
    <w:rsid w:val="00B307F6"/>
    <w:rsid w:val="00B32813"/>
    <w:rsid w:val="00B346DF"/>
    <w:rsid w:val="00B45575"/>
    <w:rsid w:val="00B460C2"/>
    <w:rsid w:val="00B46842"/>
    <w:rsid w:val="00B47460"/>
    <w:rsid w:val="00B55C9B"/>
    <w:rsid w:val="00B63EB9"/>
    <w:rsid w:val="00B665FD"/>
    <w:rsid w:val="00B66725"/>
    <w:rsid w:val="00B75ED8"/>
    <w:rsid w:val="00B77186"/>
    <w:rsid w:val="00B77809"/>
    <w:rsid w:val="00B819FE"/>
    <w:rsid w:val="00B825EE"/>
    <w:rsid w:val="00B82A5C"/>
    <w:rsid w:val="00B83B98"/>
    <w:rsid w:val="00B860DC"/>
    <w:rsid w:val="00B91863"/>
    <w:rsid w:val="00B91B84"/>
    <w:rsid w:val="00B9540B"/>
    <w:rsid w:val="00B96F8C"/>
    <w:rsid w:val="00BA3794"/>
    <w:rsid w:val="00BA3F4D"/>
    <w:rsid w:val="00BA79E3"/>
    <w:rsid w:val="00BB1FC1"/>
    <w:rsid w:val="00BB239A"/>
    <w:rsid w:val="00BB2B7F"/>
    <w:rsid w:val="00BB31CE"/>
    <w:rsid w:val="00BB545A"/>
    <w:rsid w:val="00BB67BD"/>
    <w:rsid w:val="00BC0188"/>
    <w:rsid w:val="00BC6FB7"/>
    <w:rsid w:val="00BE0455"/>
    <w:rsid w:val="00BE55A7"/>
    <w:rsid w:val="00BE5F3D"/>
    <w:rsid w:val="00BE64B3"/>
    <w:rsid w:val="00BF018E"/>
    <w:rsid w:val="00BF6A7B"/>
    <w:rsid w:val="00BF6B3C"/>
    <w:rsid w:val="00BF708D"/>
    <w:rsid w:val="00C06D9A"/>
    <w:rsid w:val="00C0702B"/>
    <w:rsid w:val="00C117DF"/>
    <w:rsid w:val="00C11B08"/>
    <w:rsid w:val="00C12133"/>
    <w:rsid w:val="00C12A81"/>
    <w:rsid w:val="00C17A25"/>
    <w:rsid w:val="00C201EB"/>
    <w:rsid w:val="00C2710F"/>
    <w:rsid w:val="00C32904"/>
    <w:rsid w:val="00C33308"/>
    <w:rsid w:val="00C35447"/>
    <w:rsid w:val="00C4003A"/>
    <w:rsid w:val="00C41422"/>
    <w:rsid w:val="00C43CC9"/>
    <w:rsid w:val="00C501D4"/>
    <w:rsid w:val="00C50828"/>
    <w:rsid w:val="00C51137"/>
    <w:rsid w:val="00C5190B"/>
    <w:rsid w:val="00C52D41"/>
    <w:rsid w:val="00C6206C"/>
    <w:rsid w:val="00C6226E"/>
    <w:rsid w:val="00C704B4"/>
    <w:rsid w:val="00C7062F"/>
    <w:rsid w:val="00C7065D"/>
    <w:rsid w:val="00C71018"/>
    <w:rsid w:val="00C710AF"/>
    <w:rsid w:val="00C72D11"/>
    <w:rsid w:val="00C73BCF"/>
    <w:rsid w:val="00C82FF8"/>
    <w:rsid w:val="00C83A93"/>
    <w:rsid w:val="00C85E93"/>
    <w:rsid w:val="00C863AE"/>
    <w:rsid w:val="00C869AA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032D"/>
    <w:rsid w:val="00CD31F8"/>
    <w:rsid w:val="00CD73D9"/>
    <w:rsid w:val="00CD7A5A"/>
    <w:rsid w:val="00CD7AAF"/>
    <w:rsid w:val="00CE2BA6"/>
    <w:rsid w:val="00CE564D"/>
    <w:rsid w:val="00CF2B0C"/>
    <w:rsid w:val="00CF53F9"/>
    <w:rsid w:val="00D023A0"/>
    <w:rsid w:val="00D072F2"/>
    <w:rsid w:val="00D1218B"/>
    <w:rsid w:val="00D16E87"/>
    <w:rsid w:val="00D238A2"/>
    <w:rsid w:val="00D24281"/>
    <w:rsid w:val="00D25AA0"/>
    <w:rsid w:val="00D26C96"/>
    <w:rsid w:val="00D27D0E"/>
    <w:rsid w:val="00D35DA7"/>
    <w:rsid w:val="00D36608"/>
    <w:rsid w:val="00D43B03"/>
    <w:rsid w:val="00D46CA4"/>
    <w:rsid w:val="00D47AD0"/>
    <w:rsid w:val="00D51F5B"/>
    <w:rsid w:val="00D57A57"/>
    <w:rsid w:val="00D613A9"/>
    <w:rsid w:val="00D63D4A"/>
    <w:rsid w:val="00D658D3"/>
    <w:rsid w:val="00D663F0"/>
    <w:rsid w:val="00D71081"/>
    <w:rsid w:val="00D7238E"/>
    <w:rsid w:val="00D73003"/>
    <w:rsid w:val="00D73C03"/>
    <w:rsid w:val="00D73FFF"/>
    <w:rsid w:val="00D81A72"/>
    <w:rsid w:val="00D85C64"/>
    <w:rsid w:val="00D92EDA"/>
    <w:rsid w:val="00D9359B"/>
    <w:rsid w:val="00D94B0E"/>
    <w:rsid w:val="00D95968"/>
    <w:rsid w:val="00DA0BF5"/>
    <w:rsid w:val="00DA152D"/>
    <w:rsid w:val="00DA5661"/>
    <w:rsid w:val="00DA6E07"/>
    <w:rsid w:val="00DA7584"/>
    <w:rsid w:val="00DA776A"/>
    <w:rsid w:val="00DA7A62"/>
    <w:rsid w:val="00DB0413"/>
    <w:rsid w:val="00DB0667"/>
    <w:rsid w:val="00DB0F15"/>
    <w:rsid w:val="00DB1FC3"/>
    <w:rsid w:val="00DB3292"/>
    <w:rsid w:val="00DB4BDC"/>
    <w:rsid w:val="00DB5887"/>
    <w:rsid w:val="00DC2F99"/>
    <w:rsid w:val="00DC489D"/>
    <w:rsid w:val="00DC6A0D"/>
    <w:rsid w:val="00DD140B"/>
    <w:rsid w:val="00DD2123"/>
    <w:rsid w:val="00DD2A9E"/>
    <w:rsid w:val="00DD36CE"/>
    <w:rsid w:val="00DD509E"/>
    <w:rsid w:val="00DE14C5"/>
    <w:rsid w:val="00DE2331"/>
    <w:rsid w:val="00DE2FD1"/>
    <w:rsid w:val="00DE5157"/>
    <w:rsid w:val="00DF1BBC"/>
    <w:rsid w:val="00DF1F08"/>
    <w:rsid w:val="00E051DC"/>
    <w:rsid w:val="00E05BA5"/>
    <w:rsid w:val="00E07762"/>
    <w:rsid w:val="00E12CAA"/>
    <w:rsid w:val="00E15F5A"/>
    <w:rsid w:val="00E16E41"/>
    <w:rsid w:val="00E239D8"/>
    <w:rsid w:val="00E24617"/>
    <w:rsid w:val="00E318F2"/>
    <w:rsid w:val="00E334BB"/>
    <w:rsid w:val="00E35BE5"/>
    <w:rsid w:val="00E423C9"/>
    <w:rsid w:val="00E42929"/>
    <w:rsid w:val="00E4520C"/>
    <w:rsid w:val="00E45F90"/>
    <w:rsid w:val="00E47E3C"/>
    <w:rsid w:val="00E52291"/>
    <w:rsid w:val="00E527BE"/>
    <w:rsid w:val="00E53E6F"/>
    <w:rsid w:val="00E562C6"/>
    <w:rsid w:val="00E56EFE"/>
    <w:rsid w:val="00E60CE6"/>
    <w:rsid w:val="00E61D02"/>
    <w:rsid w:val="00E62D48"/>
    <w:rsid w:val="00E6431C"/>
    <w:rsid w:val="00E64BFF"/>
    <w:rsid w:val="00E6544C"/>
    <w:rsid w:val="00E65900"/>
    <w:rsid w:val="00E65D32"/>
    <w:rsid w:val="00E66C18"/>
    <w:rsid w:val="00E678A0"/>
    <w:rsid w:val="00E7078D"/>
    <w:rsid w:val="00E7085E"/>
    <w:rsid w:val="00E729F3"/>
    <w:rsid w:val="00E73729"/>
    <w:rsid w:val="00E75D44"/>
    <w:rsid w:val="00E76843"/>
    <w:rsid w:val="00E8438D"/>
    <w:rsid w:val="00E846A7"/>
    <w:rsid w:val="00E87FB4"/>
    <w:rsid w:val="00E905B1"/>
    <w:rsid w:val="00E9079C"/>
    <w:rsid w:val="00E92A8D"/>
    <w:rsid w:val="00E93FCF"/>
    <w:rsid w:val="00E96A53"/>
    <w:rsid w:val="00E96BF0"/>
    <w:rsid w:val="00E9778E"/>
    <w:rsid w:val="00EB7C66"/>
    <w:rsid w:val="00EB7ECE"/>
    <w:rsid w:val="00EC0C8E"/>
    <w:rsid w:val="00EC42E3"/>
    <w:rsid w:val="00EC6A07"/>
    <w:rsid w:val="00EC72BE"/>
    <w:rsid w:val="00EC7517"/>
    <w:rsid w:val="00ED1182"/>
    <w:rsid w:val="00ED19D9"/>
    <w:rsid w:val="00ED44AC"/>
    <w:rsid w:val="00ED62BB"/>
    <w:rsid w:val="00EE0C82"/>
    <w:rsid w:val="00EE35E4"/>
    <w:rsid w:val="00EF217A"/>
    <w:rsid w:val="00F005C9"/>
    <w:rsid w:val="00F017C8"/>
    <w:rsid w:val="00F020F1"/>
    <w:rsid w:val="00F03AC0"/>
    <w:rsid w:val="00F05B8E"/>
    <w:rsid w:val="00F075A7"/>
    <w:rsid w:val="00F11120"/>
    <w:rsid w:val="00F1404D"/>
    <w:rsid w:val="00F14B48"/>
    <w:rsid w:val="00F16B2B"/>
    <w:rsid w:val="00F16EDB"/>
    <w:rsid w:val="00F208DC"/>
    <w:rsid w:val="00F211A2"/>
    <w:rsid w:val="00F22CB3"/>
    <w:rsid w:val="00F234F5"/>
    <w:rsid w:val="00F23591"/>
    <w:rsid w:val="00F25162"/>
    <w:rsid w:val="00F27606"/>
    <w:rsid w:val="00F3166C"/>
    <w:rsid w:val="00F33259"/>
    <w:rsid w:val="00F33BAD"/>
    <w:rsid w:val="00F41C9C"/>
    <w:rsid w:val="00F42B5B"/>
    <w:rsid w:val="00F44FB8"/>
    <w:rsid w:val="00F502CA"/>
    <w:rsid w:val="00F519B9"/>
    <w:rsid w:val="00F5290B"/>
    <w:rsid w:val="00F535EF"/>
    <w:rsid w:val="00F55E8B"/>
    <w:rsid w:val="00F564F9"/>
    <w:rsid w:val="00F57D3A"/>
    <w:rsid w:val="00F61D34"/>
    <w:rsid w:val="00F6277B"/>
    <w:rsid w:val="00F65073"/>
    <w:rsid w:val="00F668F7"/>
    <w:rsid w:val="00F669BA"/>
    <w:rsid w:val="00F74CE9"/>
    <w:rsid w:val="00F75963"/>
    <w:rsid w:val="00F75A21"/>
    <w:rsid w:val="00F7766C"/>
    <w:rsid w:val="00F82076"/>
    <w:rsid w:val="00F82CEB"/>
    <w:rsid w:val="00F84B29"/>
    <w:rsid w:val="00F90E8E"/>
    <w:rsid w:val="00F94FCC"/>
    <w:rsid w:val="00FA1E0E"/>
    <w:rsid w:val="00FA269F"/>
    <w:rsid w:val="00FA31A2"/>
    <w:rsid w:val="00FA5192"/>
    <w:rsid w:val="00FA7FDC"/>
    <w:rsid w:val="00FB21F7"/>
    <w:rsid w:val="00FB22AF"/>
    <w:rsid w:val="00FB2AAE"/>
    <w:rsid w:val="00FB5E51"/>
    <w:rsid w:val="00FB7566"/>
    <w:rsid w:val="00FB7F9C"/>
    <w:rsid w:val="00FC0B3B"/>
    <w:rsid w:val="00FC25E1"/>
    <w:rsid w:val="00FC3FA5"/>
    <w:rsid w:val="00FC6260"/>
    <w:rsid w:val="00FD2C03"/>
    <w:rsid w:val="00FD63B3"/>
    <w:rsid w:val="00FE1BFD"/>
    <w:rsid w:val="00FE7CAE"/>
    <w:rsid w:val="00FF5681"/>
    <w:rsid w:val="00FF5EF5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o:colormru v:ext="edit" colors="#ddd"/>
    </o:shapedefaults>
    <o:shapelayout v:ext="edit">
      <o:idmap v:ext="edit" data="1"/>
    </o:shapelayout>
  </w:shapeDefaults>
  <w:decimalSymbol w:val=","/>
  <w:listSeparator w:val=";"/>
  <w14:docId w14:val="30EA8209"/>
  <w15:chartTrackingRefBased/>
  <w15:docId w15:val="{0B7D9A1C-34B8-42F2-862B-0FA8A479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qFormat/>
    <w:rsid w:val="002069B0"/>
    <w:rPr>
      <w:rFonts w:ascii="Verdana" w:hAnsi="Verdana"/>
      <w:sz w:val="18"/>
      <w:szCs w:val="18"/>
      <w:lang w:eastAsia="nl-BE"/>
    </w:rPr>
  </w:style>
  <w:style w:type="paragraph" w:styleId="Heading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Heading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uiPriority w:val="98"/>
    <w:semiHidden/>
    <w:rsid w:val="00122DED"/>
  </w:style>
  <w:style w:type="paragraph" w:styleId="Footer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spacing w:line="260" w:lineRule="atLeast"/>
      <w:ind w:left="72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5">
    <w:name w:val="index 5"/>
    <w:basedOn w:val="Normal"/>
    <w:next w:val="Normal"/>
    <w:uiPriority w:val="98"/>
    <w:semiHidden/>
    <w:rsid w:val="00122DED"/>
    <w:pPr>
      <w:spacing w:line="260" w:lineRule="atLeast"/>
      <w:ind w:left="90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6">
    <w:name w:val="index 6"/>
    <w:basedOn w:val="Normal"/>
    <w:next w:val="Normal"/>
    <w:uiPriority w:val="98"/>
    <w:semiHidden/>
    <w:rsid w:val="00122DED"/>
    <w:pPr>
      <w:spacing w:line="260" w:lineRule="atLeast"/>
      <w:ind w:left="108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7">
    <w:name w:val="index 7"/>
    <w:basedOn w:val="Normal"/>
    <w:next w:val="Normal"/>
    <w:uiPriority w:val="98"/>
    <w:semiHidden/>
    <w:rsid w:val="00122DED"/>
    <w:pPr>
      <w:spacing w:line="260" w:lineRule="atLeast"/>
      <w:ind w:left="126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8">
    <w:name w:val="index 8"/>
    <w:basedOn w:val="Normal"/>
    <w:next w:val="Normal"/>
    <w:uiPriority w:val="98"/>
    <w:semiHidden/>
    <w:rsid w:val="00122DED"/>
    <w:pPr>
      <w:spacing w:line="260" w:lineRule="atLeast"/>
      <w:ind w:left="144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9">
    <w:name w:val="index 9"/>
    <w:basedOn w:val="Normal"/>
    <w:next w:val="Normal"/>
    <w:uiPriority w:val="98"/>
    <w:semiHidden/>
    <w:rsid w:val="00122DED"/>
    <w:pPr>
      <w:spacing w:line="260" w:lineRule="atLeast"/>
      <w:ind w:left="162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table" w:customStyle="1" w:styleId="TabelstijlOfferteEmtio">
    <w:name w:val="Tabelstijl Offerte Emtio"/>
    <w:basedOn w:val="TableNormal"/>
    <w:uiPriority w:val="99"/>
    <w:rsid w:val="002069B0"/>
    <w:pPr>
      <w:spacing w:line="240" w:lineRule="auto"/>
    </w:pPr>
    <w:tblPr>
      <w:tblStyleRowBandSize w:val="1"/>
      <w:tblBorders>
        <w:top w:val="single" w:sz="8" w:space="0" w:color="C2B5A3"/>
        <w:left w:val="single" w:sz="8" w:space="0" w:color="C2B5A3"/>
        <w:bottom w:val="single" w:sz="8" w:space="0" w:color="C2B5A3"/>
        <w:right w:val="single" w:sz="8" w:space="0" w:color="C2B5A3"/>
      </w:tblBorders>
      <w:tblCellMar>
        <w:left w:w="0" w:type="dxa"/>
        <w:right w:w="0" w:type="dxa"/>
      </w:tblCellMar>
    </w:tblPr>
    <w:tblStylePr w:type="band1Horz">
      <w:tblPr/>
      <w:tcPr>
        <w:shd w:val="clear" w:color="auto" w:fill="E0DAD1"/>
      </w:tcPr>
    </w:tblStylePr>
  </w:style>
  <w:style w:type="character" w:customStyle="1" w:styleId="BasistekstEmtioChar">
    <w:name w:val="Basistekst Emtio Char"/>
    <w:basedOn w:val="ZsysbasisEmtioChar"/>
    <w:link w:val="BasistekstEmtio"/>
    <w:locked/>
    <w:rsid w:val="002069B0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DC6B9-6A5B-40E3-8266-05A9220F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9</cp:revision>
  <dcterms:created xsi:type="dcterms:W3CDTF">2022-01-21T14:22:00Z</dcterms:created>
  <dcterms:modified xsi:type="dcterms:W3CDTF">2022-01-21T14:26:00Z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</Properties>
</file>